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CONCEPT HANDBACK INSPECTION CHECKLIST</w:t>
      </w:r>
    </w:p>
    <w:p w14:paraId="223696FB" w14:textId="75BADF31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34AD9A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PROPERTY DETAILS</w:t>
      </w:r>
    </w:p>
    <w:p w14:paraId="098D880F" w14:textId="3B57FC3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Address: </w:t>
      </w:r>
      <w:r w:rsidR="001A1494">
        <w:rPr>
          <w:rFonts w:asciiTheme="minorBidi" w:hAnsiTheme="minorBidi"/>
          <w:b/>
        </w:rPr>
        <w:t>22 Bernard Rd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5A9627F" w14:textId="322F04AB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Inspection Date: </w:t>
      </w:r>
      <w:r w:rsidR="001A1494">
        <w:rPr>
          <w:rFonts w:asciiTheme="minorBidi" w:hAnsiTheme="minorBidi"/>
          <w:b/>
        </w:rPr>
        <w:t>01</w:t>
      </w:r>
      <w:r w:rsidR="006F441B" w:rsidRPr="00A15AFC">
        <w:rPr>
          <w:rFonts w:asciiTheme="minorBidi" w:hAnsiTheme="minorBidi"/>
          <w:b/>
        </w:rPr>
        <w:t xml:space="preserve"> | </w:t>
      </w:r>
      <w:r w:rsidR="00A15AFC" w:rsidRPr="00A15AFC">
        <w:rPr>
          <w:rFonts w:asciiTheme="minorBidi" w:hAnsiTheme="minorBidi"/>
          <w:b/>
        </w:rPr>
        <w:t>0</w:t>
      </w:r>
      <w:r w:rsidR="001A1494">
        <w:rPr>
          <w:rFonts w:asciiTheme="minorBidi" w:hAnsiTheme="minorBidi"/>
          <w:b/>
        </w:rPr>
        <w:t>6</w:t>
      </w:r>
      <w:r w:rsidR="006F441B" w:rsidRPr="00A15AFC">
        <w:rPr>
          <w:rFonts w:asciiTheme="minorBidi" w:hAnsiTheme="minorBidi"/>
          <w:b/>
        </w:rPr>
        <w:t xml:space="preserve"> |</w:t>
      </w:r>
      <w:r w:rsidR="000C22E9" w:rsidRPr="00A15AFC">
        <w:rPr>
          <w:rFonts w:asciiTheme="minorBidi" w:hAnsiTheme="minorBidi"/>
          <w:b/>
        </w:rPr>
        <w:t xml:space="preserve"> </w:t>
      </w:r>
      <w:r w:rsidR="006F441B" w:rsidRPr="00A15AFC">
        <w:rPr>
          <w:rFonts w:asciiTheme="minorBidi" w:hAnsiTheme="minorBidi"/>
          <w:b/>
        </w:rPr>
        <w:t>26</w:t>
      </w:r>
    </w:p>
    <w:p w14:paraId="1E345AB6" w14:textId="7F4E3CD3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Inspector Name: </w:t>
      </w:r>
      <w:proofErr w:type="spellStart"/>
      <w:r w:rsidR="006F441B" w:rsidRPr="00A15AFC">
        <w:rPr>
          <w:rFonts w:asciiTheme="minorBidi" w:hAnsiTheme="minorBidi"/>
          <w:b/>
        </w:rPr>
        <w:t>Jol</w:t>
      </w:r>
      <w:proofErr w:type="spellEnd"/>
      <w:r w:rsidR="006F441B" w:rsidRPr="00A15AFC">
        <w:rPr>
          <w:rFonts w:asciiTheme="minorBidi" w:hAnsiTheme="minorBidi"/>
          <w:b/>
        </w:rPr>
        <w:t xml:space="preserve"> Singh</w:t>
      </w:r>
    </w:p>
    <w:p w14:paraId="5988B0E9" w14:textId="1E16E93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Keys Received (Y/N): </w:t>
      </w:r>
      <w:r w:rsidR="001A1494">
        <w:rPr>
          <w:rFonts w:asciiTheme="minorBidi" w:hAnsiTheme="minorBidi"/>
          <w:b/>
        </w:rPr>
        <w:t>Only back door</w:t>
      </w:r>
    </w:p>
    <w:p w14:paraId="6BF7CEB5" w14:textId="3304393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Date Keys Received: </w:t>
      </w:r>
    </w:p>
    <w:p w14:paraId="1CC1DD75" w14:textId="44BCD076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Occupied at Inspection? (Y/N): </w:t>
      </w:r>
      <w:r w:rsidR="000C22E9" w:rsidRPr="00A15AFC">
        <w:rPr>
          <w:rFonts w:asciiTheme="minorBidi" w:hAnsiTheme="minorBidi"/>
          <w:b/>
        </w:rPr>
        <w:t>N</w:t>
      </w:r>
    </w:p>
    <w:p w14:paraId="1828B361" w14:textId="13CDA99B" w:rsidR="00707DBA" w:rsidRPr="00A15AFC" w:rsidRDefault="00167044" w:rsidP="00A15AFC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Utilities Active? (Y/N):</w:t>
      </w:r>
      <w:r w:rsidR="001A1494">
        <w:rPr>
          <w:rFonts w:asciiTheme="minorBidi" w:hAnsiTheme="minorBidi"/>
        </w:rPr>
        <w:t xml:space="preserve"> </w:t>
      </w:r>
      <w:r w:rsidR="001A1494" w:rsidRPr="001A1494">
        <w:rPr>
          <w:rFonts w:asciiTheme="minorBidi" w:hAnsiTheme="minorBidi"/>
          <w:b/>
          <w:bCs/>
        </w:rPr>
        <w:t>N</w:t>
      </w:r>
      <w:r w:rsidR="000C22E9" w:rsidRPr="00A15AFC">
        <w:rPr>
          <w:rFonts w:asciiTheme="minorBidi" w:hAnsiTheme="minorBidi"/>
        </w:rPr>
        <w:t xml:space="preserve"> </w:t>
      </w:r>
      <w:r w:rsidR="00707DBA" w:rsidRPr="00A15AFC">
        <w:rPr>
          <w:rFonts w:asciiTheme="minorBidi" w:hAnsiTheme="minorBidi"/>
        </w:rPr>
        <w:t>______________________________________________________________________</w:t>
      </w:r>
    </w:p>
    <w:p w14:paraId="6C92FF1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1. VACANT POSSESSION</w:t>
      </w:r>
    </w:p>
    <w:p w14:paraId="5E50950E" w14:textId="75E747DD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Property fully vacant? (Y/N): </w:t>
      </w:r>
      <w:r w:rsidR="000C22E9" w:rsidRPr="00A15AFC">
        <w:rPr>
          <w:rFonts w:asciiTheme="minorBidi" w:hAnsiTheme="minorBidi"/>
          <w:b/>
        </w:rPr>
        <w:t>Y</w:t>
      </w:r>
    </w:p>
    <w:p w14:paraId="54731E6A" w14:textId="155195AA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occupants remaining?</w:t>
      </w:r>
      <w:r w:rsidR="00707DBA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</w:rPr>
        <w:t>N</w:t>
      </w:r>
    </w:p>
    <w:p w14:paraId="5F62AAAA" w14:textId="3D161A08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Any belongings left behind?</w:t>
      </w:r>
      <w:r w:rsidR="00707DBA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N</w:t>
      </w:r>
    </w:p>
    <w:p w14:paraId="673A13A6" w14:textId="015595AC" w:rsidR="00D94BAA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Signs of continued use? </w:t>
      </w:r>
      <w:r w:rsidR="000C22E9" w:rsidRPr="00A15AFC">
        <w:rPr>
          <w:rFonts w:asciiTheme="minorBidi" w:hAnsiTheme="minorBidi"/>
          <w:b/>
        </w:rPr>
        <w:t>N</w:t>
      </w:r>
    </w:p>
    <w:p w14:paraId="3A10A39E" w14:textId="54F98A03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2B61B5D9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2. GENERAL CONDITION</w:t>
      </w:r>
    </w:p>
    <w:p w14:paraId="51672EC5" w14:textId="12488ED6" w:rsidR="00707DBA" w:rsidRPr="00A15AFC" w:rsidRDefault="00167044" w:rsidP="00707DBA">
      <w:pPr>
        <w:spacing w:after="6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Overall condition:</w:t>
      </w:r>
    </w:p>
    <w:p w14:paraId="1B4ED1C5" w14:textId="01F93B44" w:rsidR="00707DBA" w:rsidRPr="00A15AFC" w:rsidRDefault="00167044" w:rsidP="00707DBA">
      <w:pPr>
        <w:spacing w:after="12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 </w:t>
      </w:r>
      <w:r w:rsidR="000C22E9" w:rsidRPr="00A15AFC">
        <w:rPr>
          <w:rFonts w:asciiTheme="minorBidi" w:hAnsiTheme="minorBidi"/>
        </w:rPr>
        <w:t xml:space="preserve"> </w:t>
      </w:r>
      <w:proofErr w:type="gramStart"/>
      <w:r w:rsidR="00141157" w:rsidRPr="00A15AFC">
        <w:rPr>
          <w:rFonts w:ascii="Segoe UI Symbol" w:hAnsi="Segoe UI Symbol" w:cs="Segoe UI Symbol"/>
          <w:b/>
        </w:rPr>
        <w:t>☑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Good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6F441B" w:rsidRPr="00A15AFC">
        <w:rPr>
          <w:rFonts w:ascii="Segoe UI Symbol" w:hAnsi="Segoe UI Symbol" w:cs="Segoe UI Symbol"/>
          <w:b/>
        </w:rPr>
        <w:t>☐</w:t>
      </w:r>
      <w:r w:rsidR="006F441B" w:rsidRPr="00A15AFC">
        <w:rPr>
          <w:rFonts w:asciiTheme="minorBidi" w:hAnsiTheme="minorBidi"/>
          <w:b/>
        </w:rPr>
        <w:t xml:space="preserve"> </w:t>
      </w:r>
      <w:r w:rsidR="000C22E9" w:rsidRPr="00A15AFC">
        <w:rPr>
          <w:rFonts w:asciiTheme="minorBidi" w:hAnsiTheme="minorBidi"/>
          <w:b/>
        </w:rPr>
        <w:t xml:space="preserve"> Fair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Poor   </w:t>
      </w:r>
      <w:r w:rsidR="000C22E9" w:rsidRPr="00A15AFC">
        <w:rPr>
          <w:rFonts w:ascii="Segoe UI Symbol" w:hAnsi="Segoe UI Symbol" w:cs="Segoe UI Symbol"/>
          <w:b/>
        </w:rPr>
        <w:t>☐</w:t>
      </w:r>
      <w:r w:rsidR="000C22E9" w:rsidRPr="00A15AFC">
        <w:rPr>
          <w:rFonts w:asciiTheme="minorBidi" w:hAnsiTheme="minorBidi"/>
          <w:b/>
        </w:rPr>
        <w:t xml:space="preserve"> Severe</w:t>
      </w:r>
    </w:p>
    <w:p w14:paraId="2DB37B86" w14:textId="33D34A46" w:rsidR="00707DBA" w:rsidRPr="00A15AFC" w:rsidRDefault="00167044" w:rsidP="00707DBA">
      <w:pPr>
        <w:spacing w:after="12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Cleanliness:</w:t>
      </w:r>
    </w:p>
    <w:p w14:paraId="7CB938D5" w14:textId="1017EABF" w:rsidR="00707DBA" w:rsidRPr="00A15AFC" w:rsidRDefault="00167044" w:rsidP="003F111A">
      <w:pPr>
        <w:spacing w:after="60"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</w:t>
      </w:r>
      <w:r w:rsidR="000C22E9" w:rsidRPr="00A15AFC">
        <w:rPr>
          <w:rFonts w:asciiTheme="minorBidi" w:hAnsiTheme="minorBidi"/>
        </w:rPr>
        <w:t xml:space="preserve"> </w:t>
      </w:r>
      <w:r w:rsidRPr="00A15AFC">
        <w:rPr>
          <w:rFonts w:asciiTheme="minorBidi" w:hAnsiTheme="minorBidi"/>
        </w:rPr>
        <w:t xml:space="preserve">  </w:t>
      </w:r>
      <w:proofErr w:type="gramStart"/>
      <w:r w:rsidR="001A1494" w:rsidRPr="00A15AFC">
        <w:rPr>
          <w:rFonts w:ascii="Segoe UI Symbol" w:hAnsi="Segoe UI Symbol" w:cs="Segoe UI Symbol"/>
          <w:b/>
        </w:rPr>
        <w:t>☐</w:t>
      </w:r>
      <w:r w:rsidR="001A1494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Clean</w:t>
      </w:r>
      <w:proofErr w:type="gramEnd"/>
      <w:r w:rsidR="000C22E9" w:rsidRPr="00A15AFC">
        <w:rPr>
          <w:rFonts w:asciiTheme="minorBidi" w:hAnsiTheme="minorBidi"/>
          <w:b/>
        </w:rPr>
        <w:t xml:space="preserve">   </w:t>
      </w:r>
      <w:r w:rsidR="001A1494" w:rsidRPr="00A15AFC">
        <w:rPr>
          <w:rFonts w:ascii="Segoe UI Symbol" w:hAnsi="Segoe UI Symbol" w:cs="Segoe UI Symbol"/>
          <w:b/>
        </w:rPr>
        <w:t>☑</w:t>
      </w:r>
      <w:r w:rsidR="001A1494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 xml:space="preserve">Needs cleaning   </w:t>
      </w:r>
      <w:r w:rsidR="00141157" w:rsidRPr="00A15AFC">
        <w:rPr>
          <w:rFonts w:ascii="Segoe UI Symbol" w:hAnsi="Segoe UI Symbol" w:cs="Segoe UI Symbol"/>
          <w:b/>
        </w:rPr>
        <w:t>☐</w:t>
      </w:r>
      <w:r w:rsidR="00141157" w:rsidRPr="00A15AFC">
        <w:rPr>
          <w:rFonts w:asciiTheme="minorBidi" w:hAnsiTheme="minorBidi"/>
          <w:b/>
        </w:rPr>
        <w:t xml:space="preserve">  </w:t>
      </w:r>
      <w:r w:rsidR="000C22E9" w:rsidRPr="00A15AFC">
        <w:rPr>
          <w:rFonts w:asciiTheme="minorBidi" w:hAnsiTheme="minorBidi"/>
          <w:b/>
        </w:rPr>
        <w:t>Heavy neglect</w:t>
      </w:r>
    </w:p>
    <w:p w14:paraId="78CCD823" w14:textId="77777777" w:rsidR="003F111A" w:rsidRPr="00A15AFC" w:rsidRDefault="003F111A" w:rsidP="003F111A">
      <w:pPr>
        <w:spacing w:after="60" w:line="240" w:lineRule="auto"/>
        <w:rPr>
          <w:rFonts w:asciiTheme="minorBidi" w:hAnsiTheme="minorBidi"/>
          <w:b/>
        </w:rPr>
      </w:pPr>
    </w:p>
    <w:p w14:paraId="42998415" w14:textId="1468E2BF" w:rsidR="00D94BAA" w:rsidRPr="00A15AFC" w:rsidRDefault="00167044" w:rsidP="00E7019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Odours</w:t>
      </w:r>
      <w:proofErr w:type="spellEnd"/>
      <w:r w:rsidR="000C22E9" w:rsidRPr="00A15AFC">
        <w:rPr>
          <w:rFonts w:asciiTheme="minorBidi" w:hAnsiTheme="minorBidi"/>
        </w:rPr>
        <w:t xml:space="preserve"> / damp smell</w:t>
      </w:r>
      <w:r w:rsidR="00707DBA" w:rsidRPr="00A15AFC">
        <w:rPr>
          <w:rFonts w:asciiTheme="minorBidi" w:hAnsiTheme="minorBidi"/>
        </w:rPr>
        <w:t>?</w:t>
      </w:r>
      <w:r w:rsidR="000C22E9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</w:rPr>
        <w:t xml:space="preserve"> </w:t>
      </w:r>
    </w:p>
    <w:p w14:paraId="166CF02D" w14:textId="5757A12A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6C4699F4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3. WALLS &amp; DECORATION</w:t>
      </w:r>
    </w:p>
    <w:p w14:paraId="6B8D1AE7" w14:textId="559EB70E" w:rsidR="00D94BA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Paint condition: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1F4DF419" w14:textId="038BEC68" w:rsidR="00D94BAA" w:rsidRPr="00A15AFC" w:rsidRDefault="00167044" w:rsidP="00707DBA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Scuffs / damage: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DEB992D" w14:textId="77777777" w:rsidR="00141157" w:rsidRPr="00A15AFC" w:rsidRDefault="00167044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Holes / fixings: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1E0B907E" w14:textId="00954CD9" w:rsidR="003F111A" w:rsidRPr="00A15AFC" w:rsidRDefault="00167044" w:rsidP="00141157">
      <w:pPr>
        <w:spacing w:after="140"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 present? (Y/N)</w:t>
      </w:r>
      <w:r w:rsidR="006F441B" w:rsidRPr="00A15AFC">
        <w:rPr>
          <w:rFonts w:asciiTheme="minorBidi" w:hAnsiTheme="minorBidi"/>
        </w:rPr>
        <w:t xml:space="preserve"> </w:t>
      </w:r>
    </w:p>
    <w:p w14:paraId="3EFF59F9" w14:textId="77777777" w:rsidR="00A15AFC" w:rsidRDefault="00A15AFC" w:rsidP="00141157">
      <w:pPr>
        <w:spacing w:after="140" w:line="240" w:lineRule="auto"/>
        <w:rPr>
          <w:rFonts w:asciiTheme="minorBidi" w:hAnsiTheme="minorBidi"/>
          <w:b/>
          <w:bCs/>
        </w:rPr>
      </w:pPr>
    </w:p>
    <w:p w14:paraId="1364AA0F" w14:textId="7AB1E1CB" w:rsidR="00707DBA" w:rsidRDefault="000C22E9" w:rsidP="00141157">
      <w:pPr>
        <w:spacing w:after="140"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lastRenderedPageBreak/>
        <w:t>Notes:</w:t>
      </w:r>
    </w:p>
    <w:p w14:paraId="15301519" w14:textId="77777777" w:rsidR="001A1494" w:rsidRPr="00A15AFC" w:rsidRDefault="001A1494" w:rsidP="00141157">
      <w:pPr>
        <w:spacing w:after="140" w:line="240" w:lineRule="auto"/>
        <w:rPr>
          <w:rFonts w:asciiTheme="minorBidi" w:hAnsiTheme="minorBidi"/>
        </w:rPr>
      </w:pPr>
    </w:p>
    <w:p w14:paraId="673D9D34" w14:textId="738D13DD" w:rsidR="00D94BAA" w:rsidRPr="00A15AFC" w:rsidRDefault="000C22E9" w:rsidP="00707DBA">
      <w:pPr>
        <w:spacing w:after="140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</w:rPr>
        <w:t>4. CEILINGS</w:t>
      </w:r>
    </w:p>
    <w:p w14:paraId="41C4BE10" w14:textId="3F6D3D2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Stains: </w:t>
      </w:r>
      <w:r w:rsidR="006F441B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33BC546A" w14:textId="7CD67E91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Cracks: </w:t>
      </w:r>
      <w:r w:rsidR="006F441B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3F30CFEF" w14:textId="32828E80" w:rsidR="00707DBA" w:rsidRPr="00A15AFC" w:rsidRDefault="00167044" w:rsidP="00707DBA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proofErr w:type="spellStart"/>
      <w:r w:rsidR="000C22E9" w:rsidRPr="00A15AFC">
        <w:rPr>
          <w:rFonts w:asciiTheme="minorBidi" w:hAnsiTheme="minorBidi"/>
        </w:rPr>
        <w:t>Mould</w:t>
      </w:r>
      <w:proofErr w:type="spellEnd"/>
      <w:r w:rsidR="000C22E9" w:rsidRPr="00A15AFC">
        <w:rPr>
          <w:rFonts w:asciiTheme="minorBidi" w:hAnsiTheme="minorBidi"/>
        </w:rPr>
        <w:t xml:space="preserve">: </w:t>
      </w:r>
      <w:r w:rsidR="000C22E9" w:rsidRPr="00A15AFC">
        <w:rPr>
          <w:rFonts w:asciiTheme="minorBidi" w:hAnsiTheme="minorBidi"/>
          <w:b/>
        </w:rPr>
        <w:t>N</w:t>
      </w:r>
      <w:r w:rsidR="001A1494">
        <w:rPr>
          <w:rFonts w:asciiTheme="minorBidi" w:hAnsiTheme="minorBidi"/>
          <w:b/>
        </w:rPr>
        <w:t>one</w:t>
      </w:r>
    </w:p>
    <w:p w14:paraId="0BF2B8CB" w14:textId="7D708318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35A3C7CF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5. FLOORS &amp; CARPETS</w:t>
      </w:r>
    </w:p>
    <w:p w14:paraId="562FAC28" w14:textId="5CE33BEB" w:rsidR="003F111A" w:rsidRPr="00A15AFC" w:rsidRDefault="00167044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3F111A" w:rsidRPr="00A15AFC">
        <w:rPr>
          <w:rFonts w:asciiTheme="minorBidi" w:hAnsiTheme="minorBidi"/>
        </w:rPr>
        <w:t>• Carpet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673518BA" w14:textId="2D585209" w:rsidR="00D94BAA" w:rsidRPr="00A15AFC" w:rsidRDefault="003F111A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Burns / stains: </w:t>
      </w:r>
      <w:r w:rsidR="000C22E9" w:rsidRPr="00A15AFC">
        <w:rPr>
          <w:rFonts w:asciiTheme="minorBidi" w:hAnsiTheme="minorBidi"/>
          <w:b/>
        </w:rPr>
        <w:t>N</w:t>
      </w:r>
      <w:r w:rsidR="006F441B" w:rsidRPr="00A15AFC">
        <w:rPr>
          <w:rFonts w:asciiTheme="minorBidi" w:hAnsiTheme="minorBidi"/>
          <w:b/>
        </w:rPr>
        <w:t>one</w:t>
      </w:r>
    </w:p>
    <w:p w14:paraId="197171DC" w14:textId="77777777" w:rsidR="00141157" w:rsidRPr="00A15AFC" w:rsidRDefault="00167044" w:rsidP="00141157">
      <w:pPr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Lifting / damage: </w:t>
      </w:r>
      <w:r w:rsidR="00141157" w:rsidRPr="00A15AFC">
        <w:rPr>
          <w:rFonts w:asciiTheme="minorBidi" w:hAnsiTheme="minorBidi"/>
          <w:b/>
        </w:rPr>
        <w:t>None</w:t>
      </w:r>
    </w:p>
    <w:p w14:paraId="08C390C2" w14:textId="15BD47A0" w:rsidR="003F111A" w:rsidRPr="00A15AFC" w:rsidRDefault="003F111A" w:rsidP="00141157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Hard flooring condition:</w:t>
      </w:r>
      <w:r w:rsidR="006F441B" w:rsidRPr="00A15AFC">
        <w:rPr>
          <w:rFonts w:asciiTheme="minorBidi" w:hAnsiTheme="minorBidi"/>
          <w:b/>
          <w:bCs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Fair</w:t>
      </w:r>
    </w:p>
    <w:p w14:paraId="2C8863FC" w14:textId="4D83056D" w:rsidR="00D94BAA" w:rsidRPr="00A15AFC" w:rsidRDefault="000C22E9" w:rsidP="00707DBA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07707F1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6. DOORS &amp; WINDOWS</w:t>
      </w:r>
    </w:p>
    <w:p w14:paraId="01C9105F" w14:textId="4FE3F11E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Internal doors working? </w:t>
      </w:r>
      <w:proofErr w:type="gramStart"/>
      <w:r w:rsidR="000C22E9" w:rsidRPr="00A15AFC">
        <w:rPr>
          <w:rFonts w:asciiTheme="minorBidi" w:hAnsiTheme="minorBidi"/>
          <w:b/>
        </w:rPr>
        <w:t>Y</w:t>
      </w:r>
      <w:r w:rsidR="001A1494">
        <w:rPr>
          <w:rFonts w:asciiTheme="minorBidi" w:hAnsiTheme="minorBidi"/>
          <w:b/>
        </w:rPr>
        <w:t>es</w:t>
      </w:r>
      <w:proofErr w:type="gramEnd"/>
      <w:r w:rsidR="001A1494">
        <w:rPr>
          <w:rFonts w:asciiTheme="minorBidi" w:hAnsiTheme="minorBidi"/>
          <w:b/>
        </w:rPr>
        <w:t xml:space="preserve"> but not closing flush</w:t>
      </w:r>
      <w:r w:rsidR="006F441B" w:rsidRPr="00A15AFC">
        <w:rPr>
          <w:rFonts w:asciiTheme="minorBidi" w:hAnsiTheme="minorBidi"/>
          <w:b/>
        </w:rPr>
        <w:t xml:space="preserve"> </w:t>
      </w:r>
    </w:p>
    <w:p w14:paraId="1985ACA9" w14:textId="76A5F5FF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Any broken hinges / handles? </w:t>
      </w:r>
      <w:r w:rsidR="00141157" w:rsidRPr="00A15AFC">
        <w:rPr>
          <w:rFonts w:asciiTheme="minorBidi" w:hAnsiTheme="minorBidi"/>
          <w:b/>
        </w:rPr>
        <w:t>No</w:t>
      </w:r>
    </w:p>
    <w:p w14:paraId="383D7FF4" w14:textId="03A1A09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Fire doors intact?</w:t>
      </w:r>
      <w:r w:rsidR="00707DBA" w:rsidRPr="00A15AFC">
        <w:rPr>
          <w:rFonts w:asciiTheme="minorBidi" w:hAnsiTheme="minorBidi"/>
        </w:rPr>
        <w:t xml:space="preserve"> </w:t>
      </w:r>
      <w:proofErr w:type="gramStart"/>
      <w:r w:rsidR="00707DBA" w:rsidRPr="00A15AFC">
        <w:rPr>
          <w:rFonts w:asciiTheme="minorBidi" w:hAnsiTheme="minorBidi"/>
        </w:rPr>
        <w:t xml:space="preserve">( </w:t>
      </w:r>
      <w:r w:rsidR="00707DBA" w:rsidRPr="00A15AFC">
        <w:rPr>
          <w:rFonts w:asciiTheme="minorBidi" w:hAnsiTheme="minorBidi"/>
          <w:b/>
          <w:bCs/>
        </w:rPr>
        <w:t>VERY</w:t>
      </w:r>
      <w:proofErr w:type="gramEnd"/>
      <w:r w:rsidR="00707DBA" w:rsidRPr="00A15AFC">
        <w:rPr>
          <w:rFonts w:asciiTheme="minorBidi" w:hAnsiTheme="minorBidi"/>
          <w:b/>
          <w:bCs/>
        </w:rPr>
        <w:t xml:space="preserve"> IMPORTANT</w:t>
      </w:r>
      <w:r w:rsidR="00707DBA" w:rsidRPr="00A15AFC">
        <w:rPr>
          <w:rFonts w:asciiTheme="minorBidi" w:hAnsiTheme="minorBidi"/>
        </w:rPr>
        <w:t xml:space="preserve"> )</w:t>
      </w:r>
      <w:r w:rsidR="00141157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YES</w:t>
      </w:r>
    </w:p>
    <w:p w14:paraId="2A6272BB" w14:textId="047A07E8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>• Windows opening / closing?</w:t>
      </w:r>
      <w:r w:rsidR="00707DBA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YES</w:t>
      </w:r>
    </w:p>
    <w:p w14:paraId="0D0F434B" w14:textId="16DDCC1F" w:rsidR="00707DBA" w:rsidRPr="00A15AFC" w:rsidRDefault="000C22E9" w:rsidP="00A672A3">
      <w:pPr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0D3CC67C" w14:textId="77777777" w:rsidR="00D94BAA" w:rsidRPr="00A15AFC" w:rsidRDefault="000C22E9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7. KITCHEN</w:t>
      </w:r>
    </w:p>
    <w:p w14:paraId="23BD4DA3" w14:textId="6E1F582D" w:rsidR="00A672A3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A672A3" w:rsidRPr="00A15AFC">
        <w:rPr>
          <w:rFonts w:asciiTheme="minorBidi" w:hAnsiTheme="minorBidi"/>
        </w:rPr>
        <w:t>• Units condition:</w:t>
      </w:r>
      <w:r w:rsidR="006F441B" w:rsidRPr="00A15AFC">
        <w:rPr>
          <w:rFonts w:asciiTheme="minorBidi" w:hAnsiTheme="minorBidi"/>
        </w:rPr>
        <w:t xml:space="preserve"> </w:t>
      </w:r>
      <w:r w:rsidR="00141157" w:rsidRPr="00A15AFC">
        <w:rPr>
          <w:rFonts w:asciiTheme="minorBidi" w:hAnsiTheme="minorBidi"/>
          <w:b/>
          <w:bCs/>
        </w:rPr>
        <w:t>Good</w:t>
      </w:r>
    </w:p>
    <w:p w14:paraId="6F973E9D" w14:textId="37A8C441" w:rsidR="00D94BAA" w:rsidRPr="00A15AFC" w:rsidRDefault="00A672A3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Worktops: </w:t>
      </w:r>
      <w:bookmarkStart w:id="0" w:name="_Hlk231328851"/>
      <w:r w:rsidR="00141157" w:rsidRPr="00A15AFC">
        <w:rPr>
          <w:rFonts w:asciiTheme="minorBidi" w:hAnsiTheme="minorBidi"/>
          <w:b/>
          <w:bCs/>
        </w:rPr>
        <w:t>Good</w:t>
      </w:r>
      <w:bookmarkEnd w:id="0"/>
    </w:p>
    <w:p w14:paraId="1849F663" w14:textId="7ABB7A1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Appliances: </w:t>
      </w:r>
      <w:r w:rsidR="001A1494" w:rsidRPr="00A15AFC">
        <w:rPr>
          <w:rFonts w:asciiTheme="minorBidi" w:hAnsiTheme="minorBidi"/>
          <w:b/>
          <w:bCs/>
        </w:rPr>
        <w:t>Good</w:t>
      </w:r>
    </w:p>
    <w:p w14:paraId="687DF66D" w14:textId="1F9097A9" w:rsidR="00D94BAA" w:rsidRPr="00A15AFC" w:rsidRDefault="00167044" w:rsidP="00707DBA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Extractor working: </w:t>
      </w:r>
    </w:p>
    <w:p w14:paraId="661E813F" w14:textId="1EA388CB" w:rsidR="00167044" w:rsidRPr="00A15AFC" w:rsidRDefault="00167044" w:rsidP="00A672A3">
      <w:pPr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Cleanliness: </w:t>
      </w:r>
      <w:r w:rsidR="001A1494">
        <w:rPr>
          <w:rFonts w:asciiTheme="minorBidi" w:hAnsiTheme="minorBidi"/>
          <w:b/>
        </w:rPr>
        <w:t>Fair</w:t>
      </w:r>
    </w:p>
    <w:p w14:paraId="6DE50A32" w14:textId="606225BB" w:rsidR="00A672A3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</w:p>
    <w:p w14:paraId="2EBCEAC0" w14:textId="69123CE6" w:rsidR="003F111A" w:rsidRPr="00A15AFC" w:rsidRDefault="003F111A" w:rsidP="00707DBA">
      <w:pPr>
        <w:spacing w:line="240" w:lineRule="auto"/>
        <w:rPr>
          <w:rFonts w:asciiTheme="minorBidi" w:hAnsiTheme="minorBidi"/>
          <w:b/>
          <w:bCs/>
        </w:rPr>
      </w:pPr>
    </w:p>
    <w:p w14:paraId="7BB73C69" w14:textId="77777777" w:rsidR="00141157" w:rsidRPr="00A15AFC" w:rsidRDefault="00141157" w:rsidP="00707DBA">
      <w:pPr>
        <w:spacing w:line="240" w:lineRule="auto"/>
        <w:rPr>
          <w:rFonts w:asciiTheme="minorBidi" w:hAnsiTheme="minorBidi"/>
          <w:b/>
          <w:bCs/>
        </w:rPr>
      </w:pPr>
    </w:p>
    <w:p w14:paraId="5DDF6BBA" w14:textId="467918E5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5F34B15C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8. BATHROOM(S)</w:t>
      </w:r>
    </w:p>
    <w:p w14:paraId="0384FAC1" w14:textId="4450E895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</w:t>
      </w:r>
      <w:r w:rsidRPr="00A15AFC">
        <w:rPr>
          <w:rFonts w:asciiTheme="minorBidi" w:hAnsiTheme="minorBidi"/>
        </w:rPr>
        <w:t>Sanitary ware condition</w:t>
      </w:r>
      <w:r w:rsidR="000C22E9" w:rsidRPr="00A15AFC">
        <w:rPr>
          <w:rFonts w:asciiTheme="minorBidi" w:hAnsiTheme="minorBidi"/>
        </w:rPr>
        <w:t>:</w:t>
      </w:r>
      <w:r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</w:rPr>
        <w:t>Fair</w:t>
      </w:r>
    </w:p>
    <w:p w14:paraId="4839616D" w14:textId="0C0A933C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Tiles:  </w:t>
      </w:r>
      <w:r w:rsidR="001A1494">
        <w:rPr>
          <w:rFonts w:asciiTheme="minorBidi" w:hAnsiTheme="minorBidi"/>
          <w:b/>
        </w:rPr>
        <w:t>Fair</w:t>
      </w:r>
    </w:p>
    <w:p w14:paraId="5C5B68B0" w14:textId="152844BE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</w:t>
      </w:r>
      <w:proofErr w:type="spellStart"/>
      <w:r w:rsidRPr="00A15AFC">
        <w:rPr>
          <w:rFonts w:asciiTheme="minorBidi" w:hAnsiTheme="minorBidi"/>
        </w:rPr>
        <w:t>Mould</w:t>
      </w:r>
      <w:proofErr w:type="spellEnd"/>
      <w:r w:rsidRPr="00A15AFC">
        <w:rPr>
          <w:rFonts w:asciiTheme="minorBidi" w:hAnsiTheme="minorBidi"/>
        </w:rPr>
        <w:t xml:space="preserve">/ventilation issues:  </w:t>
      </w:r>
      <w:r w:rsidR="00141157" w:rsidRPr="00A15AFC">
        <w:rPr>
          <w:rFonts w:asciiTheme="minorBidi" w:hAnsiTheme="minorBidi"/>
          <w:b/>
          <w:bCs/>
        </w:rPr>
        <w:t>None</w:t>
      </w:r>
    </w:p>
    <w:p w14:paraId="39CC1CD4" w14:textId="155E5FFA" w:rsidR="00167044" w:rsidRPr="00A15AFC" w:rsidRDefault="00167044" w:rsidP="0016704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Water </w:t>
      </w:r>
      <w:proofErr w:type="spellStart"/>
      <w:r w:rsidRPr="00A15AFC">
        <w:rPr>
          <w:rFonts w:asciiTheme="minorBidi" w:hAnsiTheme="minorBidi"/>
        </w:rPr>
        <w:t>preassure</w:t>
      </w:r>
      <w:proofErr w:type="spellEnd"/>
      <w:r w:rsidRPr="00A15AFC">
        <w:rPr>
          <w:rFonts w:asciiTheme="minorBidi" w:hAnsiTheme="minorBidi"/>
        </w:rPr>
        <w:t>/leaks: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None</w:t>
      </w:r>
    </w:p>
    <w:p w14:paraId="7100D6B2" w14:textId="77777777" w:rsidR="00167044" w:rsidRPr="00A15AFC" w:rsidRDefault="00167044" w:rsidP="00707DBA">
      <w:pPr>
        <w:spacing w:line="240" w:lineRule="auto"/>
        <w:rPr>
          <w:rFonts w:asciiTheme="minorBidi" w:hAnsiTheme="minorBidi"/>
        </w:rPr>
      </w:pPr>
    </w:p>
    <w:p w14:paraId="1F9479E9" w14:textId="09C21381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 xml:space="preserve">Notes: </w:t>
      </w:r>
    </w:p>
    <w:p w14:paraId="1E15912D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9. HEATING / BOILER</w:t>
      </w:r>
    </w:p>
    <w:p w14:paraId="3C6F214C" w14:textId="59B35EF6" w:rsidR="00D94BAA" w:rsidRPr="00A15AFC" w:rsidRDefault="00167044" w:rsidP="00707DBA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Heating working? (Y/N): </w:t>
      </w:r>
      <w:r w:rsidR="001A1494">
        <w:rPr>
          <w:rFonts w:asciiTheme="minorBidi" w:hAnsiTheme="minorBidi"/>
          <w:b/>
        </w:rPr>
        <w:t>Not able to test</w:t>
      </w:r>
    </w:p>
    <w:p w14:paraId="4A51B877" w14:textId="67FBE4F7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 Boiler condition:</w:t>
      </w:r>
      <w:r w:rsidR="006F441B" w:rsidRPr="00A15AFC">
        <w:rPr>
          <w:rFonts w:asciiTheme="minorBidi" w:hAnsiTheme="minorBidi"/>
        </w:rPr>
        <w:t xml:space="preserve"> </w:t>
      </w:r>
      <w:r w:rsidR="001A1494" w:rsidRPr="001A1494">
        <w:rPr>
          <w:rFonts w:asciiTheme="minorBidi" w:hAnsiTheme="minorBidi"/>
          <w:b/>
          <w:bCs/>
        </w:rPr>
        <w:t>Fair</w:t>
      </w:r>
    </w:p>
    <w:p w14:paraId="5423FBFC" w14:textId="1DC8A173" w:rsidR="00167044" w:rsidRPr="00A15AFC" w:rsidRDefault="00167044" w:rsidP="0016704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• Any visible faults?</w:t>
      </w:r>
      <w:r w:rsidR="006F441B" w:rsidRPr="00A15AFC">
        <w:rPr>
          <w:rFonts w:asciiTheme="minorBidi" w:hAnsiTheme="minorBidi"/>
        </w:rPr>
        <w:t xml:space="preserve">  </w:t>
      </w:r>
    </w:p>
    <w:p w14:paraId="0E5D320F" w14:textId="47C01052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28562DE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10. ELECTRICAL</w:t>
      </w:r>
    </w:p>
    <w:p w14:paraId="0BB912E7" w14:textId="0B81AC4B" w:rsidR="001A1494" w:rsidRPr="00A15AFC" w:rsidRDefault="00167044" w:rsidP="001A1494">
      <w:pPr>
        <w:spacing w:line="240" w:lineRule="auto"/>
        <w:rPr>
          <w:rFonts w:asciiTheme="minorBidi" w:hAnsiTheme="minorBidi"/>
          <w:b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Lights </w:t>
      </w:r>
      <w:proofErr w:type="gramStart"/>
      <w:r w:rsidR="000C22E9" w:rsidRPr="00A15AFC">
        <w:rPr>
          <w:rFonts w:asciiTheme="minorBidi" w:hAnsiTheme="minorBidi"/>
        </w:rPr>
        <w:t>working?: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</w:rPr>
        <w:t>Not able to test electrics</w:t>
      </w:r>
    </w:p>
    <w:p w14:paraId="49FD85C3" w14:textId="5616E13D" w:rsidR="00167044" w:rsidRPr="00A15AFC" w:rsidRDefault="00167044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Sockets damaged?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</w:p>
    <w:p w14:paraId="3E01FBD9" w14:textId="2E3CDC6C" w:rsidR="00167044" w:rsidRPr="00A15AFC" w:rsidRDefault="00167044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• Exposed wiring?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No</w:t>
      </w:r>
      <w:r w:rsidR="000C22E9" w:rsidRPr="00A15AFC">
        <w:rPr>
          <w:rFonts w:asciiTheme="minorBidi" w:hAnsiTheme="minorBidi"/>
          <w:b/>
          <w:bCs/>
        </w:rPr>
        <w:t>ne</w:t>
      </w:r>
    </w:p>
    <w:p w14:paraId="130F2124" w14:textId="52E0399F" w:rsidR="00D94BAA" w:rsidRPr="00A15AFC" w:rsidRDefault="000C22E9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46771242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11. DAMP / STRUCTURAL SIGNS</w:t>
      </w:r>
    </w:p>
    <w:p w14:paraId="302680C4" w14:textId="2A2EBBD0" w:rsidR="00167044" w:rsidRPr="00A15AFC" w:rsidRDefault="00A672A3" w:rsidP="00707DBA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>• Damp present? (Y/N)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</w:p>
    <w:p w14:paraId="1000F758" w14:textId="1BB14BE3" w:rsidR="00167044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</w:t>
      </w:r>
      <w:proofErr w:type="spellStart"/>
      <w:r w:rsidR="00167044" w:rsidRPr="00A15AFC">
        <w:rPr>
          <w:rFonts w:asciiTheme="minorBidi" w:hAnsiTheme="minorBidi"/>
        </w:rPr>
        <w:t>Mould</w:t>
      </w:r>
      <w:proofErr w:type="spellEnd"/>
      <w:r w:rsidR="00167044" w:rsidRPr="00A15AFC">
        <w:rPr>
          <w:rFonts w:asciiTheme="minorBidi" w:hAnsiTheme="minorBidi"/>
        </w:rPr>
        <w:t xml:space="preserve"> growth?</w:t>
      </w:r>
      <w:r w:rsidR="006F441B" w:rsidRPr="00A15AFC">
        <w:rPr>
          <w:rFonts w:asciiTheme="minorBidi" w:hAnsiTheme="minorBidi"/>
        </w:rPr>
        <w:t xml:space="preserve"> </w:t>
      </w:r>
      <w:r w:rsidR="006F441B" w:rsidRPr="00A15AFC">
        <w:rPr>
          <w:rFonts w:asciiTheme="minorBidi" w:hAnsiTheme="minorBidi"/>
          <w:b/>
          <w:bCs/>
        </w:rPr>
        <w:t>N</w:t>
      </w:r>
      <w:r w:rsidR="001A1494">
        <w:rPr>
          <w:rFonts w:asciiTheme="minorBidi" w:hAnsiTheme="minorBidi"/>
          <w:b/>
          <w:bCs/>
        </w:rPr>
        <w:t>one</w:t>
      </w:r>
    </w:p>
    <w:p w14:paraId="0EF86095" w14:textId="7BB906E6" w:rsidR="00167044" w:rsidRPr="00A15AFC" w:rsidRDefault="00A672A3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167044" w:rsidRPr="00A15AFC">
        <w:rPr>
          <w:rFonts w:asciiTheme="minorBidi" w:hAnsiTheme="minorBidi"/>
        </w:rPr>
        <w:t xml:space="preserve">• Cellar condition? </w:t>
      </w:r>
      <w:r w:rsidR="006F441B" w:rsidRPr="00A15AFC">
        <w:rPr>
          <w:rFonts w:asciiTheme="minorBidi" w:hAnsiTheme="minorBidi"/>
        </w:rPr>
        <w:t xml:space="preserve"> </w:t>
      </w:r>
      <w:r w:rsidR="000C22E9" w:rsidRPr="00A15AFC">
        <w:rPr>
          <w:rFonts w:asciiTheme="minorBidi" w:hAnsiTheme="minorBidi"/>
          <w:b/>
          <w:bCs/>
        </w:rPr>
        <w:t>Clear</w:t>
      </w:r>
    </w:p>
    <w:p w14:paraId="61043FF2" w14:textId="0519CE8B" w:rsidR="00D94BAA" w:rsidRPr="00A15AFC" w:rsidRDefault="00A672A3" w:rsidP="001A1494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Ventilation </w:t>
      </w:r>
      <w:proofErr w:type="gramStart"/>
      <w:r w:rsidR="000C22E9" w:rsidRPr="00A15AFC">
        <w:rPr>
          <w:rFonts w:asciiTheme="minorBidi" w:hAnsiTheme="minorBidi"/>
        </w:rPr>
        <w:t>issues?:</w:t>
      </w:r>
      <w:proofErr w:type="gramEnd"/>
      <w:r w:rsidR="000C22E9" w:rsidRPr="00A15AFC">
        <w:rPr>
          <w:rFonts w:asciiTheme="minorBidi" w:hAnsiTheme="minorBidi"/>
        </w:rPr>
        <w:t xml:space="preserve"> </w:t>
      </w:r>
      <w:r w:rsidR="001A1494">
        <w:rPr>
          <w:rFonts w:asciiTheme="minorBidi" w:hAnsiTheme="minorBidi"/>
          <w:b/>
          <w:bCs/>
        </w:rPr>
        <w:t>No</w:t>
      </w:r>
    </w:p>
    <w:p w14:paraId="3E57319E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36F20B0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5EBEE0C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2CD419BA" w14:textId="7069ACA4" w:rsidR="00A672A3" w:rsidRDefault="00A672A3" w:rsidP="00707DBA">
      <w:pPr>
        <w:spacing w:line="240" w:lineRule="auto"/>
        <w:rPr>
          <w:rFonts w:asciiTheme="minorBidi" w:hAnsiTheme="minorBidi"/>
        </w:rPr>
      </w:pPr>
    </w:p>
    <w:p w14:paraId="2110F08A" w14:textId="77777777" w:rsidR="00E46CEE" w:rsidRPr="00A15AFC" w:rsidRDefault="00E46CEE" w:rsidP="00707DBA">
      <w:pPr>
        <w:spacing w:line="240" w:lineRule="auto"/>
        <w:rPr>
          <w:rFonts w:asciiTheme="minorBidi" w:hAnsiTheme="minorBidi"/>
        </w:rPr>
      </w:pPr>
    </w:p>
    <w:p w14:paraId="3FF1D021" w14:textId="77777777" w:rsidR="00A672A3" w:rsidRPr="00A15AFC" w:rsidRDefault="00A672A3" w:rsidP="00707DBA">
      <w:pPr>
        <w:spacing w:line="240" w:lineRule="auto"/>
        <w:rPr>
          <w:rFonts w:asciiTheme="minorBidi" w:hAnsiTheme="minorBidi"/>
        </w:rPr>
      </w:pPr>
    </w:p>
    <w:p w14:paraId="4D4FD2D7" w14:textId="3ACA5E60" w:rsidR="00A672A3" w:rsidRPr="00A15AFC" w:rsidRDefault="000C22E9" w:rsidP="00A672A3">
      <w:pPr>
        <w:spacing w:line="240" w:lineRule="auto"/>
        <w:rPr>
          <w:rFonts w:asciiTheme="minorBidi" w:hAnsiTheme="minorBidi"/>
          <w:b/>
          <w:bCs/>
        </w:rPr>
      </w:pPr>
      <w:r w:rsidRPr="00A15AFC">
        <w:rPr>
          <w:rFonts w:asciiTheme="minorBidi" w:hAnsiTheme="minorBidi"/>
          <w:b/>
          <w:bCs/>
        </w:rPr>
        <w:t>Notes:</w:t>
      </w:r>
    </w:p>
    <w:p w14:paraId="1081C5AB" w14:textId="77777777" w:rsidR="00E46CEE" w:rsidRPr="009B7836" w:rsidRDefault="00E46CEE" w:rsidP="00E46CEE">
      <w:pPr>
        <w:spacing w:line="240" w:lineRule="auto"/>
        <w:rPr>
          <w:rFonts w:asciiTheme="minorBidi" w:hAnsiTheme="minorBidi"/>
          <w:b/>
        </w:rPr>
      </w:pPr>
      <w:r w:rsidRPr="009B7836">
        <w:rPr>
          <w:rFonts w:asciiTheme="minorBidi" w:hAnsiTheme="minorBidi"/>
          <w:b/>
        </w:rPr>
        <w:t>12. COMPLIANCE ITEMS (CRITICAL)</w:t>
      </w:r>
    </w:p>
    <w:p w14:paraId="5D88D94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Tick what is PROVIDED:</w:t>
      </w:r>
    </w:p>
    <w:p w14:paraId="660486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Gas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6B3888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</w:t>
      </w:r>
      <w:r w:rsidRPr="009B7836">
        <w:rPr>
          <w:rFonts w:asciiTheme="minorBidi" w:hAnsiTheme="minorBidi"/>
        </w:rPr>
        <w:t>EICR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4088EBF9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Alarm Certificate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5FD175E3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Emergency Lighting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01A47BC8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Fire Risk Assessment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1E2D53DE" w14:textId="77777777" w:rsidR="00E46CEE" w:rsidRPr="009B7836" w:rsidRDefault="00E46CEE" w:rsidP="00E46CEE">
      <w:pPr>
        <w:spacing w:line="240" w:lineRule="auto"/>
        <w:rPr>
          <w:rFonts w:asciiTheme="minorBidi" w:hAnsiTheme="minorBidi"/>
        </w:rPr>
      </w:pPr>
      <w:r>
        <w:rPr>
          <w:rFonts w:asciiTheme="minorBidi" w:hAnsiTheme="minorBidi"/>
        </w:rPr>
        <w:t xml:space="preserve">   </w:t>
      </w:r>
      <w:r w:rsidRPr="009B7836">
        <w:rPr>
          <w:rFonts w:asciiTheme="minorBidi" w:hAnsiTheme="minorBidi"/>
        </w:rPr>
        <w:t>•</w:t>
      </w:r>
      <w:r>
        <w:rPr>
          <w:rFonts w:asciiTheme="minorBidi" w:hAnsiTheme="minorBidi"/>
        </w:rPr>
        <w:t xml:space="preserve">  </w:t>
      </w:r>
      <w:r w:rsidRPr="009B7836">
        <w:rPr>
          <w:rFonts w:asciiTheme="minorBidi" w:hAnsiTheme="minorBidi"/>
        </w:rPr>
        <w:t>EPC</w:t>
      </w:r>
      <w:r>
        <w:rPr>
          <w:rFonts w:asciiTheme="minorBidi" w:hAnsiTheme="minorBidi"/>
        </w:rPr>
        <w:t xml:space="preserve"> </w:t>
      </w:r>
      <w:r w:rsidRPr="009B7836">
        <w:rPr>
          <w:rFonts w:ascii="Segoe UI Symbol" w:hAnsi="Segoe UI Symbol" w:cs="Segoe UI Symbol"/>
        </w:rPr>
        <w:t>☐</w:t>
      </w:r>
    </w:p>
    <w:p w14:paraId="38096341" w14:textId="4BF72592" w:rsidR="00A672A3" w:rsidRPr="00A15AFC" w:rsidRDefault="00A672A3" w:rsidP="00E46CEE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24E63B7F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13. EXTERNAL</w:t>
      </w:r>
    </w:p>
    <w:p w14:paraId="2F853ACC" w14:textId="4ABBE336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Garden condition: </w:t>
      </w:r>
      <w:r w:rsidR="00584DEC">
        <w:rPr>
          <w:rFonts w:asciiTheme="minorBidi" w:hAnsiTheme="minorBidi"/>
          <w:b/>
          <w:bCs/>
        </w:rPr>
        <w:t>over grown</w:t>
      </w:r>
    </w:p>
    <w:p w14:paraId="252D7EC6" w14:textId="6F59F5FB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Waste / rubbish: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5D654386" w14:textId="63A73D03" w:rsidR="00D94BAA" w:rsidRPr="00A15AFC" w:rsidRDefault="00A672A3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   </w:t>
      </w:r>
      <w:r w:rsidR="000C22E9" w:rsidRPr="00A15AFC">
        <w:rPr>
          <w:rFonts w:asciiTheme="minorBidi" w:hAnsiTheme="minorBidi"/>
        </w:rPr>
        <w:t xml:space="preserve">• Damage outside: </w:t>
      </w:r>
      <w:r w:rsidR="000C22E9" w:rsidRPr="00A15AFC">
        <w:rPr>
          <w:rFonts w:asciiTheme="minorBidi" w:hAnsiTheme="minorBidi"/>
          <w:b/>
          <w:bCs/>
        </w:rPr>
        <w:t>None</w:t>
      </w:r>
    </w:p>
    <w:p w14:paraId="49E607AA" w14:textId="636920AD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0DC647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14. PHOTOS / VIDEO</w:t>
      </w:r>
    </w:p>
    <w:p w14:paraId="7206FB93" w14:textId="0D68FE94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Full video walkthrough done?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E7019A">
        <w:rPr>
          <w:rFonts w:asciiTheme="minorBidi" w:hAnsiTheme="minorBidi"/>
          <w:b/>
          <w:bCs/>
        </w:rPr>
        <w:t>Y</w:t>
      </w:r>
    </w:p>
    <w:p w14:paraId="10EE2826" w14:textId="62AF64DA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Photos taken? (Y/N): </w:t>
      </w:r>
      <w:r w:rsidR="00F46866" w:rsidRPr="00A15AFC">
        <w:rPr>
          <w:rFonts w:asciiTheme="minorBidi" w:hAnsiTheme="minorBidi"/>
        </w:rPr>
        <w:t xml:space="preserve"> </w:t>
      </w:r>
      <w:r w:rsidR="00F46866" w:rsidRPr="00E7019A">
        <w:rPr>
          <w:rFonts w:asciiTheme="minorBidi" w:hAnsiTheme="minorBidi"/>
          <w:b/>
          <w:bCs/>
        </w:rPr>
        <w:t>Y</w:t>
      </w:r>
    </w:p>
    <w:p w14:paraId="3AD1FDA0" w14:textId="53176BB5" w:rsidR="00A672A3" w:rsidRPr="00A15AFC" w:rsidRDefault="00A672A3" w:rsidP="00A672A3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______________________________________________________________________</w:t>
      </w:r>
    </w:p>
    <w:p w14:paraId="1B86E318" w14:textId="77777777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  <w:b/>
        </w:rPr>
        <w:t>15. INITIAL DILAPS VIEW</w:t>
      </w:r>
    </w:p>
    <w:p w14:paraId="20C2C66B" w14:textId="377D26AD" w:rsidR="00D94BAA" w:rsidRPr="00A15AFC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 xml:space="preserve">• Estimated cost range: </w:t>
      </w:r>
    </w:p>
    <w:p w14:paraId="6B42C146" w14:textId="250863F7" w:rsidR="00D94BAA" w:rsidRDefault="000C22E9" w:rsidP="00707DBA">
      <w:pPr>
        <w:spacing w:line="240" w:lineRule="auto"/>
        <w:rPr>
          <w:rFonts w:asciiTheme="minorBidi" w:hAnsiTheme="minorBidi"/>
        </w:rPr>
      </w:pPr>
      <w:r w:rsidRPr="00A15AFC">
        <w:rPr>
          <w:rFonts w:asciiTheme="minorBidi" w:hAnsiTheme="minorBidi"/>
        </w:rPr>
        <w:t>• Immediate works required</w:t>
      </w:r>
      <w:bookmarkStart w:id="1" w:name="_GoBack"/>
      <w:bookmarkEnd w:id="1"/>
      <w:r w:rsidRPr="00A15AFC">
        <w:rPr>
          <w:rFonts w:asciiTheme="minorBidi" w:hAnsiTheme="minorBidi"/>
        </w:rPr>
        <w:t xml:space="preserve">: </w:t>
      </w:r>
      <w:r w:rsidR="00F46866" w:rsidRPr="00A15AFC">
        <w:rPr>
          <w:rFonts w:asciiTheme="minorBidi" w:hAnsiTheme="minorBidi"/>
        </w:rPr>
        <w:t xml:space="preserve"> </w:t>
      </w:r>
    </w:p>
    <w:p w14:paraId="4DEFC0F0" w14:textId="01C99899" w:rsidR="00584DEC" w:rsidRDefault="00584DEC" w:rsidP="00707DBA">
      <w:pPr>
        <w:spacing w:line="240" w:lineRule="auto"/>
        <w:rPr>
          <w:rFonts w:asciiTheme="minorBidi" w:hAnsiTheme="minorBidi"/>
        </w:rPr>
      </w:pPr>
    </w:p>
    <w:p w14:paraId="2DEFDE28" w14:textId="7A479B5E" w:rsidR="00584DEC" w:rsidRPr="00A15AFC" w:rsidRDefault="00584DEC" w:rsidP="00707DBA">
      <w:pPr>
        <w:spacing w:line="240" w:lineRule="auto"/>
        <w:rPr>
          <w:rFonts w:asciiTheme="minorBidi" w:hAnsiTheme="minorBidi"/>
        </w:rPr>
      </w:pPr>
      <w:r w:rsidRPr="00584DEC">
        <w:rPr>
          <w:rFonts w:asciiTheme="minorBidi" w:hAnsiTheme="minorBidi"/>
          <w:b/>
          <w:bCs/>
        </w:rPr>
        <w:t>Note:</w:t>
      </w:r>
      <w:r>
        <w:rPr>
          <w:rFonts w:asciiTheme="minorBidi" w:hAnsiTheme="minorBidi"/>
        </w:rPr>
        <w:t xml:space="preserve"> Back door damaged</w:t>
      </w:r>
    </w:p>
    <w:sectPr w:rsidR="00584DEC" w:rsidRPr="00A15AF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C22E9"/>
    <w:rsid w:val="001008AA"/>
    <w:rsid w:val="00141157"/>
    <w:rsid w:val="0015074B"/>
    <w:rsid w:val="00167044"/>
    <w:rsid w:val="001A1494"/>
    <w:rsid w:val="0029639D"/>
    <w:rsid w:val="00326F90"/>
    <w:rsid w:val="003F111A"/>
    <w:rsid w:val="00473F2A"/>
    <w:rsid w:val="00584DEC"/>
    <w:rsid w:val="006F441B"/>
    <w:rsid w:val="00707DBA"/>
    <w:rsid w:val="00A15AFC"/>
    <w:rsid w:val="00A672A3"/>
    <w:rsid w:val="00AA1D8D"/>
    <w:rsid w:val="00B47730"/>
    <w:rsid w:val="00CB0664"/>
    <w:rsid w:val="00D94BAA"/>
    <w:rsid w:val="00E46CEE"/>
    <w:rsid w:val="00E7019A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20D22F9-7376-4D24-91B4-416D88FB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3</cp:revision>
  <dcterms:created xsi:type="dcterms:W3CDTF">2026-06-02T17:18:00Z</dcterms:created>
  <dcterms:modified xsi:type="dcterms:W3CDTF">2026-06-02T20:04:00Z</dcterms:modified>
  <cp:category/>
</cp:coreProperties>
</file>